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5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泰州校区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45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中医（定向）211;中医（定向）212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